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FB510A" w14:textId="77777777" w:rsidR="002D1393" w:rsidRDefault="00000000">
      <w:pPr>
        <w:pStyle w:val="Title"/>
      </w:pPr>
      <w:r>
        <w:t>Freshservice Implementation – Project Kickoff Agenda</w:t>
      </w:r>
    </w:p>
    <w:p w14:paraId="4360A61A" w14:textId="77777777" w:rsidR="002D1393" w:rsidRDefault="00000000">
      <w:r>
        <w:t>Use this template to conduct your Freshservice implementation kickoff meeting. This agenda ensures alignment between project stakeholders, defines goals, and sets clear expectations for delivery.</w:t>
      </w:r>
    </w:p>
    <w:p w14:paraId="6DD1197F" w14:textId="77777777" w:rsidR="002D1393" w:rsidRDefault="00000000">
      <w:pPr>
        <w:pStyle w:val="Heading1"/>
      </w:pPr>
      <w:r>
        <w:t>Meeting Details</w:t>
      </w:r>
    </w:p>
    <w:p w14:paraId="09CC061D" w14:textId="77777777" w:rsidR="002D1393" w:rsidRDefault="00000000">
      <w:r>
        <w:t>• Date: ____________________________</w:t>
      </w:r>
    </w:p>
    <w:p w14:paraId="73134C71" w14:textId="77777777" w:rsidR="002D1393" w:rsidRDefault="00000000">
      <w:r>
        <w:t>• Time: ____________________________</w:t>
      </w:r>
    </w:p>
    <w:p w14:paraId="466876F3" w14:textId="77777777" w:rsidR="002D1393" w:rsidRDefault="00000000">
      <w:r>
        <w:t>• Duration: 60–90 minutes</w:t>
      </w:r>
    </w:p>
    <w:p w14:paraId="30A81155" w14:textId="77777777" w:rsidR="002D1393" w:rsidRDefault="00000000">
      <w:r>
        <w:t>• Location/Call Info: ____________________________________________</w:t>
      </w:r>
    </w:p>
    <w:p w14:paraId="3AADC78A" w14:textId="77777777" w:rsidR="002D1393" w:rsidRDefault="00000000">
      <w:r>
        <w:t>• Meeting Lead: ______________________________________________</w:t>
      </w:r>
    </w:p>
    <w:p w14:paraId="37CCD4EC" w14:textId="77777777" w:rsidR="002D1393" w:rsidRDefault="00000000">
      <w:pPr>
        <w:pStyle w:val="Heading1"/>
      </w:pPr>
      <w:r>
        <w:t>Kickoff Agenda</w:t>
      </w:r>
    </w:p>
    <w:p w14:paraId="481128C4" w14:textId="77777777" w:rsidR="002D1393" w:rsidRDefault="00000000">
      <w:pPr>
        <w:pStyle w:val="ListNumber"/>
      </w:pPr>
      <w:r>
        <w:t>1. Welcome and Introductions</w:t>
      </w:r>
    </w:p>
    <w:p w14:paraId="5555C889" w14:textId="77777777" w:rsidR="002D1393" w:rsidRDefault="00000000">
      <w:pPr>
        <w:pStyle w:val="ListNumber"/>
      </w:pPr>
      <w:r>
        <w:t>2. Review of Project Goals and Success Criteria</w:t>
      </w:r>
    </w:p>
    <w:p w14:paraId="56FB07BC" w14:textId="77777777" w:rsidR="002D1393" w:rsidRDefault="00000000">
      <w:pPr>
        <w:pStyle w:val="ListNumber"/>
      </w:pPr>
      <w:r>
        <w:t>3. Overview of Freshservice Implementation Scope</w:t>
      </w:r>
    </w:p>
    <w:p w14:paraId="77649A93" w14:textId="77777777" w:rsidR="002D1393" w:rsidRDefault="00000000">
      <w:pPr>
        <w:pStyle w:val="ListNumber"/>
      </w:pPr>
      <w:r>
        <w:t>4. Review of Implementation Methodology and Timeline</w:t>
      </w:r>
    </w:p>
    <w:p w14:paraId="698AED17" w14:textId="77777777" w:rsidR="002D1393" w:rsidRDefault="00000000">
      <w:pPr>
        <w:pStyle w:val="ListNumber"/>
      </w:pPr>
      <w:r>
        <w:t>5. Roles and Responsibilities (Client and Consultant)</w:t>
      </w:r>
    </w:p>
    <w:p w14:paraId="11B67695" w14:textId="77777777" w:rsidR="002D1393" w:rsidRDefault="00000000">
      <w:pPr>
        <w:pStyle w:val="ListNumber"/>
      </w:pPr>
      <w:r>
        <w:t>6. Communications Plan and Collaboration Tools (e.g., MS Teams, Email, Shared Drive)</w:t>
      </w:r>
    </w:p>
    <w:p w14:paraId="1FEFE2D6" w14:textId="77777777" w:rsidR="002D1393" w:rsidRDefault="00000000">
      <w:pPr>
        <w:pStyle w:val="ListNumber"/>
      </w:pPr>
      <w:r>
        <w:t>7. Discovery Phase Expectations</w:t>
      </w:r>
    </w:p>
    <w:p w14:paraId="50DDE1C4" w14:textId="77777777" w:rsidR="002D1393" w:rsidRDefault="00000000">
      <w:pPr>
        <w:pStyle w:val="ListNumber"/>
      </w:pPr>
      <w:r>
        <w:t>8. Discussion of Key Business Units and Stakeholders</w:t>
      </w:r>
    </w:p>
    <w:p w14:paraId="6B2AF49E" w14:textId="77777777" w:rsidR="002D1393" w:rsidRDefault="00000000">
      <w:pPr>
        <w:pStyle w:val="ListNumber"/>
      </w:pPr>
      <w:r>
        <w:t>9. Review of Initial Risks and Constraints (RAID Log introduction)</w:t>
      </w:r>
    </w:p>
    <w:p w14:paraId="69F7381F" w14:textId="77777777" w:rsidR="002D1393" w:rsidRDefault="00000000">
      <w:pPr>
        <w:pStyle w:val="ListNumber"/>
      </w:pPr>
      <w:r>
        <w:t>10. Q&amp;A Session</w:t>
      </w:r>
    </w:p>
    <w:p w14:paraId="4C30FEAA" w14:textId="77777777" w:rsidR="002D1393" w:rsidRDefault="00000000">
      <w:pPr>
        <w:pStyle w:val="ListNumber"/>
      </w:pPr>
      <w:r>
        <w:t>11. Next Steps and Scheduling of Discovery Workshops</w:t>
      </w:r>
    </w:p>
    <w:p w14:paraId="0EA68DD6" w14:textId="77777777" w:rsidR="002D1393" w:rsidRDefault="00000000">
      <w:pPr>
        <w:pStyle w:val="Heading1"/>
      </w:pPr>
      <w:r>
        <w:t>Attendees</w:t>
      </w:r>
    </w:p>
    <w:p w14:paraId="269C088F" w14:textId="77777777" w:rsidR="002D1393" w:rsidRDefault="00000000">
      <w:r>
        <w:t>• Name ___________________ | Role ___________________ | Department ___________________</w:t>
      </w:r>
    </w:p>
    <w:p w14:paraId="4B012A2B" w14:textId="77777777" w:rsidR="002D1393" w:rsidRDefault="00000000">
      <w:r>
        <w:t>• Name ___________________ | Role ___________________ | Department ___________________</w:t>
      </w:r>
    </w:p>
    <w:p w14:paraId="06BB93C2" w14:textId="77777777" w:rsidR="002D1393" w:rsidRDefault="00000000">
      <w:r>
        <w:t>• Name ___________________ | Role ___________________ | Department ___________________</w:t>
      </w:r>
    </w:p>
    <w:sectPr w:rsidR="002D1393" w:rsidSect="000346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F057FB" w14:textId="77777777" w:rsidR="00ED753C" w:rsidRDefault="00ED753C">
      <w:pPr>
        <w:spacing w:after="0" w:line="240" w:lineRule="auto"/>
      </w:pPr>
      <w:r>
        <w:separator/>
      </w:r>
    </w:p>
  </w:endnote>
  <w:endnote w:type="continuationSeparator" w:id="0">
    <w:p w14:paraId="72E74947" w14:textId="77777777" w:rsidR="00ED753C" w:rsidRDefault="00ED75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E2121" w14:textId="77777777" w:rsidR="00D67434" w:rsidRDefault="00D6743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086C0" w14:textId="16EF87C7" w:rsidR="002D1393" w:rsidRPr="00D67434" w:rsidRDefault="002D1393" w:rsidP="00D6743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01649" w14:textId="77777777" w:rsidR="00D67434" w:rsidRDefault="00D674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611813" w14:textId="77777777" w:rsidR="00ED753C" w:rsidRDefault="00ED753C">
      <w:pPr>
        <w:spacing w:after="0" w:line="240" w:lineRule="auto"/>
      </w:pPr>
      <w:r>
        <w:separator/>
      </w:r>
    </w:p>
  </w:footnote>
  <w:footnote w:type="continuationSeparator" w:id="0">
    <w:p w14:paraId="19B892A6" w14:textId="77777777" w:rsidR="00ED753C" w:rsidRDefault="00ED75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A3639" w14:textId="77777777" w:rsidR="00D67434" w:rsidRDefault="00D6743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9781A" w14:textId="77777777" w:rsidR="00D67434" w:rsidRDefault="00D6743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FF407" w14:textId="77777777" w:rsidR="00D67434" w:rsidRDefault="00D674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7262510">
    <w:abstractNumId w:val="8"/>
  </w:num>
  <w:num w:numId="2" w16cid:durableId="684332162">
    <w:abstractNumId w:val="6"/>
  </w:num>
  <w:num w:numId="3" w16cid:durableId="1843398706">
    <w:abstractNumId w:val="5"/>
  </w:num>
  <w:num w:numId="4" w16cid:durableId="1762414425">
    <w:abstractNumId w:val="4"/>
  </w:num>
  <w:num w:numId="5" w16cid:durableId="1007749610">
    <w:abstractNumId w:val="7"/>
  </w:num>
  <w:num w:numId="6" w16cid:durableId="850949334">
    <w:abstractNumId w:val="3"/>
  </w:num>
  <w:num w:numId="7" w16cid:durableId="300353055">
    <w:abstractNumId w:val="2"/>
  </w:num>
  <w:num w:numId="8" w16cid:durableId="1420172429">
    <w:abstractNumId w:val="1"/>
  </w:num>
  <w:num w:numId="9" w16cid:durableId="747862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2D1393"/>
    <w:rsid w:val="00326F90"/>
    <w:rsid w:val="007F5115"/>
    <w:rsid w:val="00AA1D8D"/>
    <w:rsid w:val="00B47730"/>
    <w:rsid w:val="00CB0664"/>
    <w:rsid w:val="00D67434"/>
    <w:rsid w:val="00ED753C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2E71E77"/>
  <w14:defaultImageDpi w14:val="300"/>
  <w15:docId w15:val="{8B9195DC-8E8A-0A41-8431-C1DEE6A05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Race Vanderdecken</cp:lastModifiedBy>
  <cp:revision>2</cp:revision>
  <dcterms:created xsi:type="dcterms:W3CDTF">2013-12-23T23:15:00Z</dcterms:created>
  <dcterms:modified xsi:type="dcterms:W3CDTF">2025-07-12T14:03:00Z</dcterms:modified>
  <cp:category/>
</cp:coreProperties>
</file>